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34798B" w:rsidRPr="0034798B">
        <w:t>4</w:t>
      </w:r>
      <w:r>
        <w:t xml:space="preserve"> – </w:t>
      </w:r>
      <w:r w:rsidR="00A14104">
        <w:t>M</w:t>
      </w:r>
      <w:bookmarkStart w:id="10" w:name="_GoBack"/>
      <w:bookmarkEnd w:id="10"/>
      <w:r w:rsidR="00A14104">
        <w:t>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proofErr w:type="gramStart"/>
      <w:r>
        <w:rPr>
          <w:i/>
          <w:highlight w:val="lightGray"/>
        </w:rPr>
        <w:t>naam</w:t>
      </w:r>
      <w:proofErr w:type="gramEnd"/>
      <w:r>
        <w:rPr>
          <w:i/>
          <w:highlight w:val="lightGray"/>
        </w:rPr>
        <w:t xml:space="preserve">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proofErr w:type="gramStart"/>
      <w:r>
        <w:t>dat</w:t>
      </w:r>
      <w:proofErr w:type="gramEnd"/>
      <w:r>
        <w:t xml:space="preserve">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proofErr w:type="gramStart"/>
      <w:r>
        <w:t>dat</w:t>
      </w:r>
      <w:proofErr w:type="gramEnd"/>
      <w:r>
        <w:t xml:space="preserve">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proofErr w:type="gramStart"/>
      <w:r>
        <w:t>dat</w:t>
      </w:r>
      <w:proofErr w:type="gramEnd"/>
      <w:r>
        <w:t xml:space="preserve"> </w:t>
      </w:r>
      <w:r>
        <w:rPr>
          <w:highlight w:val="lightGray"/>
        </w:rPr>
        <w:t>[</w:t>
      </w:r>
      <w:r>
        <w:rPr>
          <w:i/>
          <w:highlight w:val="lightGray"/>
        </w:rPr>
        <w:t>naam onderaannemer</w:t>
      </w:r>
      <w:r>
        <w:rPr>
          <w:highlight w:val="lightGray"/>
        </w:rPr>
        <w:t>]</w:t>
      </w:r>
      <w:r>
        <w:t xml:space="preserve">, 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proofErr w:type="gramStart"/>
      <w:r>
        <w:rPr>
          <w:i/>
          <w:highlight w:val="lightGray"/>
        </w:rPr>
        <w:t>naam</w:t>
      </w:r>
      <w:proofErr w:type="gramEnd"/>
      <w:r>
        <w:rPr>
          <w:i/>
          <w:highlight w:val="lightGray"/>
        </w:rPr>
        <w:t xml:space="preserve"> vertegenwoordigingsbevoegd natuurlijk persoon</w:t>
      </w:r>
      <w:r>
        <w:t>]</w:t>
      </w:r>
    </w:p>
    <w:p w:rsidR="00A14104" w:rsidRDefault="00A14104" w:rsidP="00A14104"/>
    <w:p w:rsidR="00A14104" w:rsidRDefault="00A14104" w:rsidP="00A14104">
      <w:r>
        <w:t>[</w:t>
      </w:r>
      <w:proofErr w:type="gramStart"/>
      <w:r>
        <w:rPr>
          <w:i/>
          <w:highlight w:val="lightGray"/>
        </w:rPr>
        <w:t>functie</w:t>
      </w:r>
      <w:proofErr w:type="gramEnd"/>
      <w:r>
        <w:t>]</w:t>
      </w:r>
    </w:p>
    <w:p w:rsidR="00A14104" w:rsidRDefault="00A14104" w:rsidP="00A14104"/>
    <w:p w:rsidR="00A14104" w:rsidRDefault="00A14104" w:rsidP="00A14104">
      <w:r>
        <w:t>[</w:t>
      </w:r>
      <w:proofErr w:type="gramStart"/>
      <w:r>
        <w:rPr>
          <w:i/>
          <w:highlight w:val="lightGray"/>
        </w:rPr>
        <w:t>handtekening</w:t>
      </w:r>
      <w:proofErr w:type="gramEnd"/>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4104"/>
    <w:rsid w:val="000B46D8"/>
    <w:rsid w:val="00177A29"/>
    <w:rsid w:val="002B5524"/>
    <w:rsid w:val="0034798B"/>
    <w:rsid w:val="003B3222"/>
    <w:rsid w:val="00424DED"/>
    <w:rsid w:val="00482A4F"/>
    <w:rsid w:val="00527398"/>
    <w:rsid w:val="00632123"/>
    <w:rsid w:val="008104C5"/>
    <w:rsid w:val="008402D9"/>
    <w:rsid w:val="009175F9"/>
    <w:rsid w:val="009761CF"/>
    <w:rsid w:val="009B0D92"/>
    <w:rsid w:val="00A03098"/>
    <w:rsid w:val="00A14104"/>
    <w:rsid w:val="00A3732E"/>
    <w:rsid w:val="00A53085"/>
    <w:rsid w:val="00AA2476"/>
    <w:rsid w:val="00BD0C39"/>
    <w:rsid w:val="00EB1492"/>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E68C04"/>
  <w15:docId w15:val="{FF053839-8EFD-0242-ACC9-0742CD71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172</Words>
  <Characters>952</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Santbrink, Tom</dc:creator>
  <cp:lastModifiedBy>H.J.W.A (Hajo) Hoffs</cp:lastModifiedBy>
  <cp:revision>3</cp:revision>
  <dcterms:created xsi:type="dcterms:W3CDTF">2018-08-07T11:17:00Z</dcterms:created>
  <dcterms:modified xsi:type="dcterms:W3CDTF">2019-03-07T12:53:00Z</dcterms:modified>
</cp:coreProperties>
</file>